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914053" name="019d717b-0d5e-7954-8bfe-a0df4588e2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6565435" name="019d717b-0d5e-7954-8bfe-a0df4588e20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7646382" name="019d717b-1ebd-75e4-8bf8-5af962afe4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5794248" name="019d717b-1ebd-75e4-8bf8-5af962afe4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